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256487" name="10ffcde0-6869-11f0-b915-7fcd452f6ee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497606" name="10ffcde0-6869-11f0-b915-7fcd452f6ee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4666900" name="15a19090-6869-11f0-a680-673026c7299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7744446" name="15a19090-6869-11f0-a680-673026c7299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Gesammtes Haus </w:t>
            </w:r>
          </w:p>
          <w:p>
            <w:pPr>
              <w:spacing w:before="0" w:after="0"/>
            </w:pPr>
            <w:r>
              <w:t>DG - UG </w:t>
            </w:r>
          </w:p>
          <w:p>
            <w:pPr>
              <w:spacing w:before="0" w:after="0"/>
            </w:pPr>
            <w:r>
              <w:t>Abwasserrohr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5676751" name="26e9b2b0-6869-11f0-924a-b79d93bc2e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5822489" name="26e9b2b0-6869-11f0-924a-b79d93bc2ec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6951088" name="2aa05210-6869-11f0-a5e1-f9d75a273b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76775" name="2aa05210-6869-11f0-a5e1-f9d75a273b8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Gesammtes Haus </w:t>
            </w:r>
          </w:p>
          <w:p>
            <w:pPr>
              <w:spacing w:before="0" w:after="0"/>
            </w:pPr>
            <w:r>
              <w:t>DG - UG </w:t>
            </w:r>
          </w:p>
          <w:p>
            <w:pPr>
              <w:spacing w:before="0" w:after="0"/>
            </w:pPr>
            <w:r>
              <w:t>Schüttung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Schlake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8706213" name="3d2bc9a0-6869-11f0-9e97-f70968fb7a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4006650" name="3d2bc9a0-6869-11f0-9e97-f70968fb7ae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2490393" name="42c9c6a0-6869-11f0-8c5d-cf6d596ffe7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4325943" name="42c9c6a0-6869-11f0-8c5d-cf6d596ffe7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759962" name="702070a0-6872-11f0-b88b-e94b1f9d39f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3469328" name="702070a0-6872-11f0-b88b-e94b1f9d39f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5038395" name="73d1b8d0-6872-11f0-a33e-ddae6bc2d6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718147" name="73d1b8d0-6872-11f0-a33e-ddae6bc2d6f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Trockenraum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8884728" name="97b027f0-6872-11f0-b244-4d1266933f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3883253" name="97b027f0-6872-11f0-b244-4d1266933fc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2130324" name="9a5b98e0-6872-11f0-a7b7-45c742303a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3131111" name="9a5b98e0-6872-11f0-a7b7-45c742303ac4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MFH.+ Lager  Wallisellenstrasse 30 / 34, 8600 Dübendorf</w:t>
          </w:r>
        </w:p>
        <w:p>
          <w:pPr>
            <w:spacing w:before="0" w:after="0"/>
          </w:pPr>
          <w:r>
            <w:t>412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